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C5B025" w14:textId="5FEEBD1F" w:rsidR="007D28E6" w:rsidRDefault="00464727">
      <w:pPr>
        <w:pStyle w:val="Heading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3D2D6C20" wp14:editId="2E13D8E2">
                <wp:simplePos x="0" y="0"/>
                <wp:positionH relativeFrom="column">
                  <wp:posOffset>-400050</wp:posOffset>
                </wp:positionH>
                <wp:positionV relativeFrom="paragraph">
                  <wp:posOffset>-152399</wp:posOffset>
                </wp:positionV>
                <wp:extent cx="6905625" cy="9182100"/>
                <wp:effectExtent l="57150" t="38100" r="85725" b="95250"/>
                <wp:wrapNone/>
                <wp:docPr id="1051378266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05625" cy="9182100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D587A9F" w14:textId="77777777" w:rsidR="00464727" w:rsidRDefault="00464727" w:rsidP="00464727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3AF7627" wp14:editId="5C1D514B">
                                  <wp:extent cx="5286084" cy="3524222"/>
                                  <wp:effectExtent l="133350" t="114300" r="143510" b="172085"/>
                                  <wp:docPr id="621818278" name="Picture 3" descr="Generated imag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Generated imag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293763" cy="352934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88900" cap="sq">
                                            <a:solidFill>
                                              <a:srgbClr val="FFFFFF"/>
                                            </a:solidFill>
                                            <a:miter lim="800000"/>
                                          </a:ln>
                                          <a:effectLst>
                                            <a:outerShdw blurRad="55000" dist="18000" dir="5400000" algn="tl" rotWithShape="0">
                                              <a:srgbClr val="000000">
                                                <a:alpha val="40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200000"/>
                                            </a:lightRig>
                                          </a:scene3d>
                                          <a:sp3d>
                                            <a:bevelT w="25400" h="19050"/>
                                            <a:contourClr>
                                              <a:srgbClr val="FFFFFF"/>
                                            </a:contourClr>
                                          </a:sp3d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7F663E4" w14:textId="77777777" w:rsidR="00881D31" w:rsidRDefault="00881D31" w:rsidP="00464727">
                            <w:pPr>
                              <w:spacing w:after="0"/>
                              <w:jc w:val="center"/>
                              <w:rPr>
                                <w:rFonts w:ascii="Aptos Black" w:hAnsi="Aptos Black"/>
                                <w:color w:val="C0504D" w:themeColor="accent2"/>
                                <w:sz w:val="72"/>
                                <w:szCs w:val="72"/>
                              </w:rPr>
                            </w:pPr>
                          </w:p>
                          <w:p w14:paraId="39ED85D6" w14:textId="77777777" w:rsidR="00881D31" w:rsidRPr="00881D31" w:rsidRDefault="00881D31" w:rsidP="00464727">
                            <w:pPr>
                              <w:spacing w:after="0"/>
                              <w:jc w:val="center"/>
                              <w:rPr>
                                <w:rFonts w:ascii="Aptos Black" w:hAnsi="Aptos Black"/>
                                <w:color w:val="C0504D" w:themeColor="accent2"/>
                                <w:sz w:val="20"/>
                                <w:szCs w:val="20"/>
                              </w:rPr>
                            </w:pPr>
                          </w:p>
                          <w:p w14:paraId="5014C6CA" w14:textId="5262F8BF" w:rsidR="00E14C65" w:rsidRDefault="00464727" w:rsidP="00464727">
                            <w:pPr>
                              <w:spacing w:after="0"/>
                              <w:jc w:val="center"/>
                              <w:rPr>
                                <w:rFonts w:ascii="Aptos Black" w:hAnsi="Aptos Black"/>
                                <w:color w:val="C0504D" w:themeColor="accent2"/>
                                <w:sz w:val="72"/>
                                <w:szCs w:val="72"/>
                              </w:rPr>
                            </w:pPr>
                            <w:r w:rsidRPr="00E14C65">
                              <w:rPr>
                                <w:rFonts w:ascii="Aptos Black" w:hAnsi="Aptos Black"/>
                                <w:color w:val="C0504D" w:themeColor="accent2"/>
                                <w:sz w:val="72"/>
                                <w:szCs w:val="72"/>
                              </w:rPr>
                              <w:t xml:space="preserve">Win the Job </w:t>
                            </w:r>
                          </w:p>
                          <w:p w14:paraId="7C0B7A19" w14:textId="0D8F5DF9" w:rsidR="00464727" w:rsidRPr="00E14C65" w:rsidRDefault="00464727" w:rsidP="00464727">
                            <w:pPr>
                              <w:spacing w:after="0"/>
                              <w:jc w:val="center"/>
                              <w:rPr>
                                <w:rFonts w:ascii="Aptos Black" w:hAnsi="Aptos Black"/>
                                <w:color w:val="C0504D" w:themeColor="accent2"/>
                                <w:sz w:val="72"/>
                                <w:szCs w:val="72"/>
                              </w:rPr>
                            </w:pPr>
                            <w:r w:rsidRPr="00E14C65">
                              <w:rPr>
                                <w:rFonts w:ascii="Aptos Black" w:hAnsi="Aptos Black"/>
                                <w:color w:val="C0504D" w:themeColor="accent2"/>
                                <w:sz w:val="72"/>
                                <w:szCs w:val="72"/>
                              </w:rPr>
                              <w:t>Without Lowering Your Price—</w:t>
                            </w:r>
                          </w:p>
                          <w:p w14:paraId="2DFACC0E" w14:textId="22F3DCD7" w:rsidR="00464727" w:rsidRPr="00E14C65" w:rsidRDefault="00464727" w:rsidP="00464727">
                            <w:pPr>
                              <w:spacing w:after="0"/>
                              <w:jc w:val="center"/>
                              <w:rPr>
                                <w:rFonts w:ascii="Aptos Black" w:hAnsi="Aptos Black"/>
                                <w:sz w:val="52"/>
                                <w:szCs w:val="52"/>
                              </w:rPr>
                            </w:pPr>
                            <w:r w:rsidRPr="00E14C65">
                              <w:rPr>
                                <w:rFonts w:ascii="Aptos Black" w:hAnsi="Aptos Black"/>
                                <w:sz w:val="52"/>
                                <w:szCs w:val="52"/>
                              </w:rPr>
                              <w:t>Even If the Last Cleaner Was Cheape</w:t>
                            </w:r>
                            <w:r w:rsidRPr="00E14C65">
                              <w:rPr>
                                <w:rFonts w:ascii="Aptos Black" w:hAnsi="Aptos Black"/>
                                <w:sz w:val="52"/>
                                <w:szCs w:val="52"/>
                              </w:rPr>
                              <w:t>r</w:t>
                            </w:r>
                          </w:p>
                          <w:p w14:paraId="23BA6A78" w14:textId="77777777" w:rsidR="00881D31" w:rsidRDefault="00881D31" w:rsidP="00881D31">
                            <w:pPr>
                              <w:spacing w:after="0"/>
                              <w:rPr>
                                <w:rFonts w:ascii="Aptos Black" w:hAnsi="Aptos Black"/>
                                <w:sz w:val="28"/>
                                <w:szCs w:val="28"/>
                              </w:rPr>
                            </w:pPr>
                          </w:p>
                          <w:p w14:paraId="0E6AB687" w14:textId="3F510F08" w:rsidR="00432A58" w:rsidRDefault="00464727" w:rsidP="00432A58">
                            <w:pPr>
                              <w:spacing w:after="0"/>
                              <w:jc w:val="center"/>
                              <w:rPr>
                                <w:rFonts w:ascii="Aptos Black" w:hAnsi="Aptos Black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ptos Black" w:hAnsi="Aptos Black"/>
                                <w:sz w:val="28"/>
                                <w:szCs w:val="28"/>
                              </w:rPr>
                              <w:t xml:space="preserve">Your </w:t>
                            </w:r>
                            <w:r w:rsidR="00432A58">
                              <w:rPr>
                                <w:rFonts w:ascii="Aptos Black" w:hAnsi="Aptos Black"/>
                                <w:sz w:val="28"/>
                                <w:szCs w:val="28"/>
                              </w:rPr>
                              <w:t>P</w:t>
                            </w:r>
                            <w:r>
                              <w:rPr>
                                <w:rFonts w:ascii="Aptos Black" w:hAnsi="Aptos Black"/>
                                <w:sz w:val="28"/>
                                <w:szCs w:val="28"/>
                              </w:rPr>
                              <w:t xml:space="preserve">ractical </w:t>
                            </w:r>
                            <w:r w:rsidRPr="00464727">
                              <w:rPr>
                                <w:rFonts w:ascii="Aptos Black" w:hAnsi="Aptos Black"/>
                                <w:sz w:val="28"/>
                                <w:szCs w:val="28"/>
                              </w:rPr>
                              <w:t xml:space="preserve">Checklist: </w:t>
                            </w:r>
                            <w:r w:rsidRPr="00432A58">
                              <w:rPr>
                                <w:rFonts w:ascii="Aptos Black" w:hAnsi="Aptos Black"/>
                                <w:color w:val="C0504D" w:themeColor="accent2"/>
                                <w:sz w:val="28"/>
                                <w:szCs w:val="28"/>
                              </w:rPr>
                              <w:t>5 Justifications for Your Price</w:t>
                            </w:r>
                          </w:p>
                          <w:p w14:paraId="31414679" w14:textId="6AA68AB6" w:rsidR="00464727" w:rsidRPr="00464727" w:rsidRDefault="00432A58" w:rsidP="00432A58">
                            <w:pPr>
                              <w:spacing w:after="0"/>
                              <w:jc w:val="center"/>
                              <w:rPr>
                                <w:rFonts w:ascii="Aptos Black" w:hAnsi="Aptos Black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ptos Black" w:hAnsi="Aptos Black"/>
                                <w:sz w:val="28"/>
                                <w:szCs w:val="28"/>
                              </w:rPr>
                              <w:t xml:space="preserve"> to stop the bidding war once and for all- and to </w:t>
                            </w:r>
                            <w:r w:rsidR="00464727">
                              <w:rPr>
                                <w:rFonts w:ascii="Aptos Black" w:hAnsi="Aptos Black"/>
                                <w:sz w:val="28"/>
                                <w:szCs w:val="28"/>
                              </w:rPr>
                              <w:t>win a client over</w:t>
                            </w:r>
                            <w:r>
                              <w:rPr>
                                <w:rFonts w:ascii="Aptos Black" w:hAnsi="Aptos Black"/>
                                <w:sz w:val="28"/>
                                <w:szCs w:val="28"/>
                              </w:rPr>
                              <w:t>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2D6C20" id="Rectangle 1" o:spid="_x0000_s1026" style="position:absolute;margin-left:-31.5pt;margin-top:-12pt;width:543.75pt;height:723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14:paraId="1D587A9F" w14:textId="77777777" w:rsidR="00464727" w:rsidRDefault="00464727" w:rsidP="00464727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3AF7627" wp14:editId="5C1D514B">
                            <wp:extent cx="5286084" cy="3524222"/>
                            <wp:effectExtent l="133350" t="114300" r="143510" b="172085"/>
                            <wp:docPr id="621818278" name="Picture 3" descr="Generated imag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Generated image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293763" cy="3529342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88900" cap="sq">
                                      <a:solidFill>
                                        <a:srgbClr val="FFFFFF"/>
                                      </a:solidFill>
                                      <a:miter lim="800000"/>
                                    </a:ln>
                                    <a:effectLst>
                                      <a:outerShdw blurRad="55000" dist="18000" dir="5400000" algn="tl" rotWithShape="0">
                                        <a:srgbClr val="000000">
                                          <a:alpha val="4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200000"/>
                                      </a:lightRig>
                                    </a:scene3d>
                                    <a:sp3d>
                                      <a:bevelT w="25400" h="19050"/>
                                      <a:contourClr>
                                        <a:srgbClr val="FFFFFF"/>
                                      </a:contourClr>
                                    </a:sp3d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7F663E4" w14:textId="77777777" w:rsidR="00881D31" w:rsidRDefault="00881D31" w:rsidP="00464727">
                      <w:pPr>
                        <w:spacing w:after="0"/>
                        <w:jc w:val="center"/>
                        <w:rPr>
                          <w:rFonts w:ascii="Aptos Black" w:hAnsi="Aptos Black"/>
                          <w:color w:val="C0504D" w:themeColor="accent2"/>
                          <w:sz w:val="72"/>
                          <w:szCs w:val="72"/>
                        </w:rPr>
                      </w:pPr>
                    </w:p>
                    <w:p w14:paraId="39ED85D6" w14:textId="77777777" w:rsidR="00881D31" w:rsidRPr="00881D31" w:rsidRDefault="00881D31" w:rsidP="00464727">
                      <w:pPr>
                        <w:spacing w:after="0"/>
                        <w:jc w:val="center"/>
                        <w:rPr>
                          <w:rFonts w:ascii="Aptos Black" w:hAnsi="Aptos Black"/>
                          <w:color w:val="C0504D" w:themeColor="accent2"/>
                          <w:sz w:val="20"/>
                          <w:szCs w:val="20"/>
                        </w:rPr>
                      </w:pPr>
                    </w:p>
                    <w:p w14:paraId="5014C6CA" w14:textId="5262F8BF" w:rsidR="00E14C65" w:rsidRDefault="00464727" w:rsidP="00464727">
                      <w:pPr>
                        <w:spacing w:after="0"/>
                        <w:jc w:val="center"/>
                        <w:rPr>
                          <w:rFonts w:ascii="Aptos Black" w:hAnsi="Aptos Black"/>
                          <w:color w:val="C0504D" w:themeColor="accent2"/>
                          <w:sz w:val="72"/>
                          <w:szCs w:val="72"/>
                        </w:rPr>
                      </w:pPr>
                      <w:r w:rsidRPr="00E14C65">
                        <w:rPr>
                          <w:rFonts w:ascii="Aptos Black" w:hAnsi="Aptos Black"/>
                          <w:color w:val="C0504D" w:themeColor="accent2"/>
                          <w:sz w:val="72"/>
                          <w:szCs w:val="72"/>
                        </w:rPr>
                        <w:t xml:space="preserve">Win the Job </w:t>
                      </w:r>
                    </w:p>
                    <w:p w14:paraId="7C0B7A19" w14:textId="0D8F5DF9" w:rsidR="00464727" w:rsidRPr="00E14C65" w:rsidRDefault="00464727" w:rsidP="00464727">
                      <w:pPr>
                        <w:spacing w:after="0"/>
                        <w:jc w:val="center"/>
                        <w:rPr>
                          <w:rFonts w:ascii="Aptos Black" w:hAnsi="Aptos Black"/>
                          <w:color w:val="C0504D" w:themeColor="accent2"/>
                          <w:sz w:val="72"/>
                          <w:szCs w:val="72"/>
                        </w:rPr>
                      </w:pPr>
                      <w:r w:rsidRPr="00E14C65">
                        <w:rPr>
                          <w:rFonts w:ascii="Aptos Black" w:hAnsi="Aptos Black"/>
                          <w:color w:val="C0504D" w:themeColor="accent2"/>
                          <w:sz w:val="72"/>
                          <w:szCs w:val="72"/>
                        </w:rPr>
                        <w:t>Without Lowering Your Price—</w:t>
                      </w:r>
                    </w:p>
                    <w:p w14:paraId="2DFACC0E" w14:textId="22F3DCD7" w:rsidR="00464727" w:rsidRPr="00E14C65" w:rsidRDefault="00464727" w:rsidP="00464727">
                      <w:pPr>
                        <w:spacing w:after="0"/>
                        <w:jc w:val="center"/>
                        <w:rPr>
                          <w:rFonts w:ascii="Aptos Black" w:hAnsi="Aptos Black"/>
                          <w:sz w:val="52"/>
                          <w:szCs w:val="52"/>
                        </w:rPr>
                      </w:pPr>
                      <w:r w:rsidRPr="00E14C65">
                        <w:rPr>
                          <w:rFonts w:ascii="Aptos Black" w:hAnsi="Aptos Black"/>
                          <w:sz w:val="52"/>
                          <w:szCs w:val="52"/>
                        </w:rPr>
                        <w:t>Even If the Last Cleaner Was Cheape</w:t>
                      </w:r>
                      <w:r w:rsidRPr="00E14C65">
                        <w:rPr>
                          <w:rFonts w:ascii="Aptos Black" w:hAnsi="Aptos Black"/>
                          <w:sz w:val="52"/>
                          <w:szCs w:val="52"/>
                        </w:rPr>
                        <w:t>r</w:t>
                      </w:r>
                    </w:p>
                    <w:p w14:paraId="23BA6A78" w14:textId="77777777" w:rsidR="00881D31" w:rsidRDefault="00881D31" w:rsidP="00881D31">
                      <w:pPr>
                        <w:spacing w:after="0"/>
                        <w:rPr>
                          <w:rFonts w:ascii="Aptos Black" w:hAnsi="Aptos Black"/>
                          <w:sz w:val="28"/>
                          <w:szCs w:val="28"/>
                        </w:rPr>
                      </w:pPr>
                    </w:p>
                    <w:p w14:paraId="0E6AB687" w14:textId="3F510F08" w:rsidR="00432A58" w:rsidRDefault="00464727" w:rsidP="00432A58">
                      <w:pPr>
                        <w:spacing w:after="0"/>
                        <w:jc w:val="center"/>
                        <w:rPr>
                          <w:rFonts w:ascii="Aptos Black" w:hAnsi="Aptos Black"/>
                          <w:sz w:val="28"/>
                          <w:szCs w:val="28"/>
                        </w:rPr>
                      </w:pPr>
                      <w:r>
                        <w:rPr>
                          <w:rFonts w:ascii="Aptos Black" w:hAnsi="Aptos Black"/>
                          <w:sz w:val="28"/>
                          <w:szCs w:val="28"/>
                        </w:rPr>
                        <w:t xml:space="preserve">Your </w:t>
                      </w:r>
                      <w:r w:rsidR="00432A58">
                        <w:rPr>
                          <w:rFonts w:ascii="Aptos Black" w:hAnsi="Aptos Black"/>
                          <w:sz w:val="28"/>
                          <w:szCs w:val="28"/>
                        </w:rPr>
                        <w:t>P</w:t>
                      </w:r>
                      <w:r>
                        <w:rPr>
                          <w:rFonts w:ascii="Aptos Black" w:hAnsi="Aptos Black"/>
                          <w:sz w:val="28"/>
                          <w:szCs w:val="28"/>
                        </w:rPr>
                        <w:t xml:space="preserve">ractical </w:t>
                      </w:r>
                      <w:r w:rsidRPr="00464727">
                        <w:rPr>
                          <w:rFonts w:ascii="Aptos Black" w:hAnsi="Aptos Black"/>
                          <w:sz w:val="28"/>
                          <w:szCs w:val="28"/>
                        </w:rPr>
                        <w:t xml:space="preserve">Checklist: </w:t>
                      </w:r>
                      <w:r w:rsidRPr="00432A58">
                        <w:rPr>
                          <w:rFonts w:ascii="Aptos Black" w:hAnsi="Aptos Black"/>
                          <w:color w:val="C0504D" w:themeColor="accent2"/>
                          <w:sz w:val="28"/>
                          <w:szCs w:val="28"/>
                        </w:rPr>
                        <w:t>5 Justifications for Your Price</w:t>
                      </w:r>
                    </w:p>
                    <w:p w14:paraId="31414679" w14:textId="6AA68AB6" w:rsidR="00464727" w:rsidRPr="00464727" w:rsidRDefault="00432A58" w:rsidP="00432A58">
                      <w:pPr>
                        <w:spacing w:after="0"/>
                        <w:jc w:val="center"/>
                        <w:rPr>
                          <w:rFonts w:ascii="Aptos Black" w:hAnsi="Aptos Black"/>
                          <w:sz w:val="28"/>
                          <w:szCs w:val="28"/>
                        </w:rPr>
                      </w:pPr>
                      <w:r>
                        <w:rPr>
                          <w:rFonts w:ascii="Aptos Black" w:hAnsi="Aptos Black"/>
                          <w:sz w:val="28"/>
                          <w:szCs w:val="28"/>
                        </w:rPr>
                        <w:t xml:space="preserve"> to stop the bidding war once and for all- and to </w:t>
                      </w:r>
                      <w:r w:rsidR="00464727">
                        <w:rPr>
                          <w:rFonts w:ascii="Aptos Black" w:hAnsi="Aptos Black"/>
                          <w:sz w:val="28"/>
                          <w:szCs w:val="28"/>
                        </w:rPr>
                        <w:t>win a client over</w:t>
                      </w:r>
                      <w:r>
                        <w:rPr>
                          <w:rFonts w:ascii="Aptos Black" w:hAnsi="Aptos Black"/>
                          <w:sz w:val="28"/>
                          <w:szCs w:val="28"/>
                        </w:rPr>
                        <w:t>!</w:t>
                      </w:r>
                    </w:p>
                  </w:txbxContent>
                </v:textbox>
              </v:rect>
            </w:pict>
          </mc:Fallback>
        </mc:AlternateContent>
      </w:r>
    </w:p>
    <w:p w14:paraId="6F8A183E" w14:textId="063DEC17" w:rsidR="007D28E6" w:rsidRDefault="00881D31">
      <w:pPr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60688AF" wp14:editId="22B85FAB">
                <wp:simplePos x="0" y="0"/>
                <wp:positionH relativeFrom="column">
                  <wp:posOffset>95250</wp:posOffset>
                </wp:positionH>
                <wp:positionV relativeFrom="paragraph">
                  <wp:posOffset>7827645</wp:posOffset>
                </wp:positionV>
                <wp:extent cx="5961380" cy="1600200"/>
                <wp:effectExtent l="0" t="0" r="0" b="0"/>
                <wp:wrapNone/>
                <wp:docPr id="172512294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61380" cy="1600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04BD696" w14:textId="40241D73" w:rsidR="00881D31" w:rsidRPr="00881D31" w:rsidRDefault="00881D31" w:rsidP="00881D31">
                            <w:pPr>
                              <w:pStyle w:val="Heading1"/>
                              <w:jc w:val="center"/>
                              <w:rPr>
                                <w:b w:val="0"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 w:val="0"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©2025 </w:t>
                            </w:r>
                            <w:r w:rsidRPr="00881D31">
                              <w:rPr>
                                <w:b w:val="0"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Residential Cleaning Academy</w:t>
                            </w:r>
                            <w:r>
                              <w:rPr>
                                <w:b w:val="0"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.All Rights Reserved</w:t>
                            </w:r>
                            <w:r w:rsidR="00C467C8">
                              <w:rPr>
                                <w:b w:val="0"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.For Personal Use Only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60688AF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7" type="#_x0000_t202" style="position:absolute;margin-left:7.5pt;margin-top:616.35pt;width:469.4pt;height:126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" filled="f" stroked="f">
                <v:fill o:detectmouseclick="t"/>
                <v:textbox>
                  <w:txbxContent>
                    <w:p w14:paraId="504BD696" w14:textId="40241D73" w:rsidR="00881D31" w:rsidRPr="00881D31" w:rsidRDefault="00881D31" w:rsidP="00881D31">
                      <w:pPr>
                        <w:pStyle w:val="Heading1"/>
                        <w:jc w:val="center"/>
                        <w:rPr>
                          <w:b w:val="0"/>
                          <w:noProof/>
                          <w:color w:val="000000" w:themeColor="text1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 w:val="0"/>
                          <w:noProof/>
                          <w:color w:val="000000" w:themeColor="text1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©2025 </w:t>
                      </w:r>
                      <w:r w:rsidRPr="00881D31">
                        <w:rPr>
                          <w:b w:val="0"/>
                          <w:noProof/>
                          <w:color w:val="000000" w:themeColor="text1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Residential Cleaning Academy</w:t>
                      </w:r>
                      <w:r>
                        <w:rPr>
                          <w:b w:val="0"/>
                          <w:noProof/>
                          <w:color w:val="000000" w:themeColor="text1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.All Rights Reserved</w:t>
                      </w:r>
                      <w:r w:rsidR="00C467C8">
                        <w:rPr>
                          <w:b w:val="0"/>
                          <w:noProof/>
                          <w:color w:val="000000" w:themeColor="text1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.For Personal Use Only</w:t>
                      </w:r>
                    </w:p>
                  </w:txbxContent>
                </v:textbox>
              </v:shape>
            </w:pict>
          </mc:Fallback>
        </mc:AlternateContent>
      </w:r>
      <w:r w:rsidR="007D28E6">
        <w:br w:type="page"/>
      </w:r>
    </w:p>
    <w:p w14:paraId="763865FB" w14:textId="1A5AD5E3" w:rsidR="00A55897" w:rsidRPr="00881D31" w:rsidRDefault="00881D31">
      <w:pPr>
        <w:pStyle w:val="Heading1"/>
        <w:rPr>
          <w:sz w:val="48"/>
          <w:szCs w:val="48"/>
        </w:rPr>
      </w:pPr>
      <w:r w:rsidRPr="00881D31">
        <w:rPr>
          <w:sz w:val="36"/>
          <w:szCs w:val="36"/>
        </w:rPr>
        <w:lastRenderedPageBreak/>
        <w:t xml:space="preserve">        </w:t>
      </w:r>
      <w:r w:rsidR="00000000" w:rsidRPr="00881D31">
        <w:rPr>
          <w:sz w:val="48"/>
          <w:szCs w:val="48"/>
        </w:rPr>
        <w:t>Win the Job—Without Lowering Your Price</w:t>
      </w:r>
    </w:p>
    <w:p w14:paraId="6CAD561A" w14:textId="77777777" w:rsidR="00A55897" w:rsidRPr="00881D31" w:rsidRDefault="00000000" w:rsidP="00881D31">
      <w:pPr>
        <w:pStyle w:val="IntenseQuote"/>
        <w:jc w:val="center"/>
        <w:rPr>
          <w:sz w:val="24"/>
          <w:szCs w:val="24"/>
        </w:rPr>
      </w:pPr>
      <w:r w:rsidRPr="00881D31">
        <w:rPr>
          <w:sz w:val="24"/>
          <w:szCs w:val="24"/>
        </w:rPr>
        <w:t>Even If the Last Cleaner Was Cheaper and the Client Is Hesitating</w:t>
      </w:r>
    </w:p>
    <w:p w14:paraId="50CD1077" w14:textId="67DE4FF1" w:rsidR="00A55897" w:rsidRPr="00881D31" w:rsidRDefault="00000000">
      <w:pPr>
        <w:rPr>
          <w:sz w:val="28"/>
          <w:szCs w:val="28"/>
        </w:rPr>
      </w:pPr>
      <w:r w:rsidRPr="00881D31">
        <w:rPr>
          <w:sz w:val="28"/>
          <w:szCs w:val="28"/>
        </w:rPr>
        <w:t xml:space="preserve">Don’t get caught off guard when a client says, </w:t>
      </w:r>
      <w:r w:rsidRPr="00881D31">
        <w:rPr>
          <w:b/>
          <w:bCs/>
          <w:sz w:val="28"/>
          <w:szCs w:val="28"/>
        </w:rPr>
        <w:t>'That’s more than my last cleaner</w:t>
      </w:r>
      <w:r w:rsidR="00881D31" w:rsidRPr="00881D31">
        <w:rPr>
          <w:b/>
          <w:bCs/>
          <w:sz w:val="28"/>
          <w:szCs w:val="28"/>
        </w:rPr>
        <w:t>!</w:t>
      </w:r>
      <w:r w:rsidRPr="00881D31">
        <w:rPr>
          <w:b/>
          <w:bCs/>
          <w:sz w:val="28"/>
          <w:szCs w:val="28"/>
        </w:rPr>
        <w:t>.</w:t>
      </w:r>
      <w:r w:rsidRPr="00881D31">
        <w:rPr>
          <w:sz w:val="28"/>
          <w:szCs w:val="28"/>
        </w:rPr>
        <w:t xml:space="preserve">' Instead of defending your price, </w:t>
      </w:r>
      <w:r w:rsidRPr="00881D31">
        <w:rPr>
          <w:b/>
          <w:bCs/>
          <w:color w:val="1F497D" w:themeColor="text2"/>
          <w:sz w:val="28"/>
          <w:szCs w:val="28"/>
        </w:rPr>
        <w:t>demonstrate your value</w:t>
      </w:r>
      <w:r w:rsidRPr="00881D31">
        <w:rPr>
          <w:sz w:val="28"/>
          <w:szCs w:val="28"/>
        </w:rPr>
        <w:t>. This checklist gives you ready-to-use talking points and strategies so you can confidently win the job—and get paid what you’re worth.</w:t>
      </w:r>
      <w:r w:rsidR="00881D31">
        <w:rPr>
          <w:sz w:val="28"/>
          <w:szCs w:val="28"/>
        </w:rPr>
        <w:t xml:space="preserve"> Take is with you for your every walkthrough, it will help you to be prepared for unprepared.</w:t>
      </w:r>
    </w:p>
    <w:p w14:paraId="3880E88B" w14:textId="2F069CB4" w:rsidR="00881D31" w:rsidRDefault="00000000" w:rsidP="00881D31">
      <w:pPr>
        <w:spacing w:after="0"/>
        <w:rPr>
          <w:sz w:val="28"/>
          <w:szCs w:val="28"/>
        </w:rPr>
      </w:pPr>
      <w:r w:rsidRPr="00881D31">
        <w:rPr>
          <w:b/>
          <w:bCs/>
          <w:color w:val="1F497D" w:themeColor="text2"/>
          <w:sz w:val="28"/>
          <w:szCs w:val="28"/>
        </w:rPr>
        <w:t>Why This Matters:</w:t>
      </w:r>
      <w:r w:rsidRPr="00881D31">
        <w:rPr>
          <w:color w:val="1F497D" w:themeColor="text2"/>
          <w:sz w:val="28"/>
          <w:szCs w:val="28"/>
        </w:rPr>
        <w:t xml:space="preserve"> </w:t>
      </w:r>
      <w:r w:rsidRPr="00881D31">
        <w:rPr>
          <w:sz w:val="28"/>
          <w:szCs w:val="28"/>
        </w:rPr>
        <w:t>Lowering your rate sets the wrong tone from the start</w:t>
      </w:r>
      <w:r w:rsidR="00881D31">
        <w:rPr>
          <w:sz w:val="28"/>
          <w:szCs w:val="28"/>
        </w:rPr>
        <w:t>.Don’t agree to less money, instead, offer more value for what you ask!</w:t>
      </w:r>
    </w:p>
    <w:p w14:paraId="65FD8A28" w14:textId="2FED2A6A" w:rsidR="00A55897" w:rsidRPr="00881D31" w:rsidRDefault="00000000" w:rsidP="00881D31">
      <w:pPr>
        <w:spacing w:after="0"/>
        <w:rPr>
          <w:b/>
          <w:bCs/>
          <w:sz w:val="28"/>
          <w:szCs w:val="28"/>
        </w:rPr>
      </w:pPr>
      <w:r w:rsidRPr="00881D31">
        <w:rPr>
          <w:sz w:val="28"/>
          <w:szCs w:val="28"/>
        </w:rPr>
        <w:t xml:space="preserve">The right clients </w:t>
      </w:r>
      <w:r w:rsidRPr="00881D31">
        <w:rPr>
          <w:b/>
          <w:bCs/>
          <w:sz w:val="28"/>
          <w:szCs w:val="28"/>
        </w:rPr>
        <w:t>will happily pay your price when you show them why it’s worth it.</w:t>
      </w:r>
    </w:p>
    <w:p w14:paraId="4AAA1412" w14:textId="77777777" w:rsidR="00A55897" w:rsidRPr="00881D31" w:rsidRDefault="00000000" w:rsidP="00881D31">
      <w:pPr>
        <w:pStyle w:val="Heading2"/>
        <w:jc w:val="center"/>
        <w:rPr>
          <w:sz w:val="32"/>
          <w:szCs w:val="32"/>
        </w:rPr>
      </w:pPr>
      <w:r w:rsidRPr="00881D31">
        <w:rPr>
          <w:sz w:val="32"/>
          <w:szCs w:val="32"/>
        </w:rPr>
        <w:t>Understanding the Client's Mindset</w:t>
      </w:r>
    </w:p>
    <w:p w14:paraId="79D0D3D2" w14:textId="64691FBC" w:rsidR="00A55897" w:rsidRPr="00881D31" w:rsidRDefault="00000000">
      <w:pPr>
        <w:rPr>
          <w:sz w:val="28"/>
          <w:szCs w:val="28"/>
        </w:rPr>
      </w:pPr>
      <w:r w:rsidRPr="00881D31">
        <w:rPr>
          <w:sz w:val="28"/>
          <w:szCs w:val="28"/>
        </w:rPr>
        <w:t xml:space="preserve">When a client says, </w:t>
      </w:r>
      <w:r w:rsidRPr="00881D31">
        <w:rPr>
          <w:b/>
          <w:bCs/>
          <w:sz w:val="28"/>
          <w:szCs w:val="28"/>
        </w:rPr>
        <w:t>'My last cleaner charged less</w:t>
      </w:r>
      <w:r w:rsidRPr="00881D31">
        <w:rPr>
          <w:sz w:val="28"/>
          <w:szCs w:val="28"/>
        </w:rPr>
        <w:t xml:space="preserve">,' they are making a direct price comparison—but notice something important: they are not praising </w:t>
      </w:r>
      <w:r w:rsidRPr="00881D31">
        <w:rPr>
          <w:sz w:val="28"/>
          <w:szCs w:val="28"/>
          <w:u w:val="single"/>
        </w:rPr>
        <w:t>the quality of that cleaner’s work</w:t>
      </w:r>
      <w:r w:rsidRPr="00881D31">
        <w:rPr>
          <w:sz w:val="28"/>
          <w:szCs w:val="28"/>
        </w:rPr>
        <w:t>. In fact, that cleaner is no longer working for them</w:t>
      </w:r>
      <w:r w:rsidR="00881D31">
        <w:rPr>
          <w:sz w:val="28"/>
          <w:szCs w:val="28"/>
        </w:rPr>
        <w:t xml:space="preserve"> </w:t>
      </w:r>
      <w:r w:rsidR="00881D31" w:rsidRPr="00881D31">
        <w:rPr>
          <w:color w:val="C0504D" w:themeColor="accent2"/>
          <w:sz w:val="28"/>
          <w:szCs w:val="28"/>
        </w:rPr>
        <w:t>(!)</w:t>
      </w:r>
      <w:r w:rsidRPr="00881D31">
        <w:rPr>
          <w:sz w:val="28"/>
          <w:szCs w:val="28"/>
        </w:rPr>
        <w:t>. This means that price alone didn’t keep the relationship going.</w:t>
      </w:r>
    </w:p>
    <w:p w14:paraId="5B5B24F6" w14:textId="77777777" w:rsidR="00A55897" w:rsidRPr="00881D31" w:rsidRDefault="00000000">
      <w:pPr>
        <w:rPr>
          <w:sz w:val="28"/>
          <w:szCs w:val="28"/>
        </w:rPr>
      </w:pPr>
      <w:r w:rsidRPr="00881D31">
        <w:rPr>
          <w:sz w:val="28"/>
          <w:szCs w:val="28"/>
        </w:rPr>
        <w:t>Often, this statement is more of a negotiating tactic than a true objection. The client may sound categorical, and you might feel like they’ve already made up their mind to seek cheaper alternatives. However, the battle is not lost.</w:t>
      </w:r>
    </w:p>
    <w:p w14:paraId="52A5CD01" w14:textId="77777777" w:rsidR="00A55897" w:rsidRPr="00881D31" w:rsidRDefault="00000000">
      <w:pPr>
        <w:rPr>
          <w:sz w:val="28"/>
          <w:szCs w:val="28"/>
        </w:rPr>
      </w:pPr>
      <w:r w:rsidRPr="00881D31">
        <w:rPr>
          <w:sz w:val="28"/>
          <w:szCs w:val="28"/>
        </w:rPr>
        <w:t xml:space="preserve">With the right argumentation and by demonstrating the results of your work, you can </w:t>
      </w:r>
      <w:r w:rsidRPr="00881D31">
        <w:rPr>
          <w:b/>
          <w:bCs/>
          <w:sz w:val="28"/>
          <w:szCs w:val="28"/>
        </w:rPr>
        <w:t>shift the conversation away from price and toward value</w:t>
      </w:r>
      <w:r w:rsidRPr="00881D31">
        <w:rPr>
          <w:sz w:val="28"/>
          <w:szCs w:val="28"/>
        </w:rPr>
        <w:t>. This is where your preparation matters.</w:t>
      </w:r>
    </w:p>
    <w:p w14:paraId="3DB67ED3" w14:textId="77777777" w:rsidR="00A55897" w:rsidRPr="00881D31" w:rsidRDefault="00000000" w:rsidP="00881D31">
      <w:pPr>
        <w:pStyle w:val="Heading2"/>
        <w:jc w:val="center"/>
        <w:rPr>
          <w:sz w:val="32"/>
          <w:szCs w:val="32"/>
        </w:rPr>
      </w:pPr>
      <w:r w:rsidRPr="00881D31">
        <w:rPr>
          <w:sz w:val="32"/>
          <w:szCs w:val="32"/>
        </w:rPr>
        <w:t>The Power of Proof</w:t>
      </w:r>
    </w:p>
    <w:p w14:paraId="1D2C27DE" w14:textId="77777777" w:rsidR="00A55897" w:rsidRPr="00881D31" w:rsidRDefault="00000000">
      <w:pPr>
        <w:rPr>
          <w:sz w:val="28"/>
          <w:szCs w:val="28"/>
        </w:rPr>
      </w:pPr>
      <w:r w:rsidRPr="00881D31">
        <w:rPr>
          <w:sz w:val="28"/>
          <w:szCs w:val="28"/>
        </w:rPr>
        <w:t xml:space="preserve">Always be ready to show tangible proof of your service quality. The best way is to carry a tablet, but even a phone can work, loaded with </w:t>
      </w:r>
      <w:r w:rsidRPr="00881D31">
        <w:rPr>
          <w:b/>
          <w:bCs/>
          <w:sz w:val="28"/>
          <w:szCs w:val="28"/>
        </w:rPr>
        <w:t>photos of your work</w:t>
      </w:r>
      <w:r w:rsidRPr="00881D31">
        <w:rPr>
          <w:sz w:val="28"/>
          <w:szCs w:val="28"/>
        </w:rPr>
        <w:t xml:space="preserve"> paired with </w:t>
      </w:r>
      <w:r w:rsidRPr="00881D31">
        <w:rPr>
          <w:b/>
          <w:bCs/>
          <w:sz w:val="28"/>
          <w:szCs w:val="28"/>
        </w:rPr>
        <w:t>online testimonials</w:t>
      </w:r>
      <w:r w:rsidRPr="00881D31">
        <w:rPr>
          <w:sz w:val="28"/>
          <w:szCs w:val="28"/>
        </w:rPr>
        <w:t>. Pictures are worth more than a thousand words—especially when a client can see exactly what they will be paying for.</w:t>
      </w:r>
    </w:p>
    <w:p w14:paraId="42022080" w14:textId="77777777" w:rsidR="00A55897" w:rsidRPr="00881D31" w:rsidRDefault="00000000">
      <w:pPr>
        <w:rPr>
          <w:sz w:val="28"/>
          <w:szCs w:val="28"/>
        </w:rPr>
      </w:pPr>
      <w:r w:rsidRPr="00881D31">
        <w:rPr>
          <w:sz w:val="28"/>
          <w:szCs w:val="28"/>
        </w:rPr>
        <w:t xml:space="preserve">When a client understands they’re paying for premium-quality service, the question of price often becomes </w:t>
      </w:r>
      <w:r w:rsidRPr="00881D31">
        <w:rPr>
          <w:sz w:val="28"/>
          <w:szCs w:val="28"/>
          <w:u w:val="single"/>
        </w:rPr>
        <w:t>irrelevant.</w:t>
      </w:r>
    </w:p>
    <w:p w14:paraId="66A5B8D2" w14:textId="77777777" w:rsidR="00A55897" w:rsidRDefault="00000000" w:rsidP="00881D31">
      <w:pPr>
        <w:pStyle w:val="Heading2"/>
        <w:jc w:val="center"/>
        <w:rPr>
          <w:sz w:val="40"/>
          <w:szCs w:val="40"/>
          <w:u w:val="single"/>
        </w:rPr>
      </w:pPr>
      <w:r w:rsidRPr="00484585">
        <w:rPr>
          <w:sz w:val="40"/>
          <w:szCs w:val="40"/>
          <w:u w:val="single"/>
        </w:rPr>
        <w:lastRenderedPageBreak/>
        <w:t>The Checklist: 5 Justifications for Your Price</w:t>
      </w:r>
    </w:p>
    <w:p w14:paraId="3F803E83" w14:textId="77777777" w:rsidR="00484585" w:rsidRPr="00484585" w:rsidRDefault="00484585" w:rsidP="00484585"/>
    <w:p w14:paraId="7EB046D2" w14:textId="77777777" w:rsidR="00A55897" w:rsidRPr="00881D31" w:rsidRDefault="00000000" w:rsidP="00881D31">
      <w:pPr>
        <w:pStyle w:val="ListNumber"/>
        <w:numPr>
          <w:ilvl w:val="0"/>
          <w:numId w:val="0"/>
        </w:numPr>
        <w:rPr>
          <w:b/>
          <w:bCs/>
          <w:sz w:val="28"/>
          <w:szCs w:val="28"/>
        </w:rPr>
      </w:pPr>
      <w:r w:rsidRPr="00881D31">
        <w:rPr>
          <w:sz w:val="28"/>
          <w:szCs w:val="28"/>
        </w:rPr>
        <w:t xml:space="preserve">1️⃣ </w:t>
      </w:r>
      <w:r w:rsidRPr="00881D31">
        <w:rPr>
          <w:b/>
          <w:bCs/>
          <w:sz w:val="28"/>
          <w:szCs w:val="28"/>
        </w:rPr>
        <w:t>Offer Two Simple, High-Impact Add-Ons</w:t>
      </w:r>
    </w:p>
    <w:p w14:paraId="4B99F421" w14:textId="77777777" w:rsidR="00A55897" w:rsidRDefault="00000000">
      <w:pPr>
        <w:pStyle w:val="BodyText"/>
        <w:rPr>
          <w:sz w:val="28"/>
          <w:szCs w:val="28"/>
        </w:rPr>
      </w:pPr>
      <w:r w:rsidRPr="00881D31">
        <w:rPr>
          <w:sz w:val="28"/>
          <w:szCs w:val="28"/>
        </w:rPr>
        <w:t>Examples: inside microwave, linen reset, quick baseboard wipe. Keep them easy &amp; fast, but make them feel premium.</w:t>
      </w:r>
    </w:p>
    <w:p w14:paraId="13DD9244" w14:textId="77777777" w:rsidR="00881D31" w:rsidRPr="00881D31" w:rsidRDefault="00881D31">
      <w:pPr>
        <w:pStyle w:val="BodyText"/>
        <w:rPr>
          <w:sz w:val="28"/>
          <w:szCs w:val="28"/>
        </w:rPr>
      </w:pPr>
    </w:p>
    <w:p w14:paraId="6C3769FB" w14:textId="77777777" w:rsidR="00A55897" w:rsidRPr="00881D31" w:rsidRDefault="00000000" w:rsidP="00881D31">
      <w:pPr>
        <w:pStyle w:val="ListNumber"/>
        <w:numPr>
          <w:ilvl w:val="0"/>
          <w:numId w:val="0"/>
        </w:numPr>
        <w:rPr>
          <w:sz w:val="28"/>
          <w:szCs w:val="28"/>
        </w:rPr>
      </w:pPr>
      <w:r w:rsidRPr="00881D31">
        <w:rPr>
          <w:sz w:val="28"/>
          <w:szCs w:val="28"/>
        </w:rPr>
        <w:t xml:space="preserve">2️⃣ </w:t>
      </w:r>
      <w:r w:rsidRPr="00881D31">
        <w:rPr>
          <w:b/>
          <w:bCs/>
          <w:sz w:val="28"/>
          <w:szCs w:val="28"/>
        </w:rPr>
        <w:t>Highlight Your Strongest Differentiators</w:t>
      </w:r>
    </w:p>
    <w:p w14:paraId="24E9B3C7" w14:textId="77777777" w:rsidR="00A55897" w:rsidRDefault="00000000">
      <w:pPr>
        <w:pStyle w:val="BodyText"/>
        <w:rPr>
          <w:sz w:val="28"/>
          <w:szCs w:val="28"/>
        </w:rPr>
      </w:pPr>
      <w:r w:rsidRPr="00881D31">
        <w:rPr>
          <w:sz w:val="28"/>
          <w:szCs w:val="28"/>
        </w:rPr>
        <w:t>Eco-friendly or pet-safe products, professional-grade equipment, reliable one-person service—no rotating staff, appointment reminders &amp; scheduling system.</w:t>
      </w:r>
    </w:p>
    <w:p w14:paraId="74238AB3" w14:textId="77777777" w:rsidR="00881D31" w:rsidRPr="00881D31" w:rsidRDefault="00881D31">
      <w:pPr>
        <w:pStyle w:val="BodyText"/>
        <w:rPr>
          <w:sz w:val="28"/>
          <w:szCs w:val="28"/>
        </w:rPr>
      </w:pPr>
    </w:p>
    <w:p w14:paraId="34A29ADB" w14:textId="77777777" w:rsidR="00A55897" w:rsidRPr="00881D31" w:rsidRDefault="00000000" w:rsidP="00881D31">
      <w:pPr>
        <w:pStyle w:val="ListNumber"/>
        <w:numPr>
          <w:ilvl w:val="0"/>
          <w:numId w:val="0"/>
        </w:numPr>
        <w:rPr>
          <w:b/>
          <w:bCs/>
          <w:sz w:val="28"/>
          <w:szCs w:val="28"/>
        </w:rPr>
      </w:pPr>
      <w:r w:rsidRPr="00881D31">
        <w:rPr>
          <w:sz w:val="28"/>
          <w:szCs w:val="28"/>
        </w:rPr>
        <w:t xml:space="preserve">3️⃣ </w:t>
      </w:r>
      <w:r w:rsidRPr="00881D31">
        <w:rPr>
          <w:b/>
          <w:bCs/>
          <w:sz w:val="28"/>
          <w:szCs w:val="28"/>
        </w:rPr>
        <w:t>Use Your Brag Lines</w:t>
      </w:r>
    </w:p>
    <w:p w14:paraId="5D1B9AEC" w14:textId="77777777" w:rsidR="00A55897" w:rsidRDefault="00000000">
      <w:pPr>
        <w:pStyle w:val="BodyText"/>
        <w:rPr>
          <w:sz w:val="28"/>
          <w:szCs w:val="28"/>
        </w:rPr>
      </w:pPr>
      <w:r w:rsidRPr="00881D31">
        <w:rPr>
          <w:sz w:val="28"/>
          <w:szCs w:val="28"/>
        </w:rPr>
        <w:t>“I’ve completed thousands of solo appointments—so you always know who’s coming.” “I offer consistency, clear communication, and a custom experience.”</w:t>
      </w:r>
    </w:p>
    <w:p w14:paraId="424FE549" w14:textId="77777777" w:rsidR="00881D31" w:rsidRPr="00881D31" w:rsidRDefault="00881D31">
      <w:pPr>
        <w:pStyle w:val="BodyText"/>
        <w:rPr>
          <w:sz w:val="28"/>
          <w:szCs w:val="28"/>
        </w:rPr>
      </w:pPr>
    </w:p>
    <w:p w14:paraId="07134800" w14:textId="77777777" w:rsidR="00A55897" w:rsidRPr="00881D31" w:rsidRDefault="00000000" w:rsidP="00881D31">
      <w:pPr>
        <w:pStyle w:val="ListNumber"/>
        <w:numPr>
          <w:ilvl w:val="0"/>
          <w:numId w:val="0"/>
        </w:numPr>
        <w:rPr>
          <w:b/>
          <w:bCs/>
          <w:sz w:val="28"/>
          <w:szCs w:val="28"/>
        </w:rPr>
      </w:pPr>
      <w:r w:rsidRPr="00881D31">
        <w:rPr>
          <w:sz w:val="28"/>
          <w:szCs w:val="28"/>
        </w:rPr>
        <w:t xml:space="preserve">4️⃣ </w:t>
      </w:r>
      <w:r w:rsidRPr="00881D31">
        <w:rPr>
          <w:b/>
          <w:bCs/>
          <w:sz w:val="28"/>
          <w:szCs w:val="28"/>
        </w:rPr>
        <w:t>Reframe the Price Comparison</w:t>
      </w:r>
    </w:p>
    <w:p w14:paraId="09BDC992" w14:textId="02A239E7" w:rsidR="00A55897" w:rsidRDefault="00000000">
      <w:pPr>
        <w:pStyle w:val="BodyText"/>
        <w:rPr>
          <w:sz w:val="28"/>
          <w:szCs w:val="28"/>
          <w:u w:val="single"/>
        </w:rPr>
      </w:pPr>
      <w:r w:rsidRPr="00881D31">
        <w:rPr>
          <w:sz w:val="28"/>
          <w:szCs w:val="28"/>
        </w:rPr>
        <w:t>“Many of my clients felt the same—until they experienced the difference in quality, tools, and reliability I provide.”</w:t>
      </w:r>
      <w:r w:rsidR="00881D31">
        <w:rPr>
          <w:sz w:val="28"/>
          <w:szCs w:val="28"/>
        </w:rPr>
        <w:t xml:space="preserve"> (</w:t>
      </w:r>
      <w:r w:rsidR="00881D31" w:rsidRPr="00881D31">
        <w:rPr>
          <w:sz w:val="28"/>
          <w:szCs w:val="28"/>
          <w:u w:val="single"/>
        </w:rPr>
        <w:t>That is the window for you to showcase your work and clients’reviews)</w:t>
      </w:r>
    </w:p>
    <w:p w14:paraId="15BC3274" w14:textId="77777777" w:rsidR="00484585" w:rsidRPr="00881D31" w:rsidRDefault="00484585">
      <w:pPr>
        <w:pStyle w:val="BodyText"/>
        <w:rPr>
          <w:sz w:val="28"/>
          <w:szCs w:val="28"/>
          <w:u w:val="single"/>
        </w:rPr>
      </w:pPr>
    </w:p>
    <w:p w14:paraId="50EAA7E6" w14:textId="77777777" w:rsidR="00A55897" w:rsidRPr="00881D31" w:rsidRDefault="00000000" w:rsidP="00881D31">
      <w:pPr>
        <w:pStyle w:val="ListNumber"/>
        <w:numPr>
          <w:ilvl w:val="0"/>
          <w:numId w:val="0"/>
        </w:numPr>
        <w:rPr>
          <w:b/>
          <w:bCs/>
          <w:sz w:val="28"/>
          <w:szCs w:val="28"/>
        </w:rPr>
      </w:pPr>
      <w:r w:rsidRPr="00881D31">
        <w:rPr>
          <w:sz w:val="28"/>
          <w:szCs w:val="28"/>
        </w:rPr>
        <w:t>5️⃣</w:t>
      </w:r>
      <w:r w:rsidRPr="00881D31">
        <w:rPr>
          <w:b/>
          <w:bCs/>
          <w:sz w:val="28"/>
          <w:szCs w:val="28"/>
        </w:rPr>
        <w:t xml:space="preserve"> Give a Mini Offer Without Discounting</w:t>
      </w:r>
    </w:p>
    <w:p w14:paraId="553815CB" w14:textId="54E9A604" w:rsidR="00A55897" w:rsidRPr="00881D31" w:rsidRDefault="00484585">
      <w:pPr>
        <w:pStyle w:val="BodyText"/>
        <w:rPr>
          <w:sz w:val="28"/>
          <w:szCs w:val="28"/>
        </w:rPr>
      </w:pPr>
      <w:r>
        <w:rPr>
          <w:b/>
          <w:bCs/>
          <w:noProof/>
          <w:color w:val="1F497D" w:themeColor="text2"/>
          <w:sz w:val="48"/>
          <w:szCs w:val="48"/>
        </w:rPr>
        <w:drawing>
          <wp:anchor distT="0" distB="0" distL="114300" distR="114300" simplePos="0" relativeHeight="251677696" behindDoc="1" locked="0" layoutInCell="1" allowOverlap="1" wp14:anchorId="3B4AC8AB" wp14:editId="08EA0719">
            <wp:simplePos x="0" y="0"/>
            <wp:positionH relativeFrom="column">
              <wp:posOffset>2333626</wp:posOffset>
            </wp:positionH>
            <wp:positionV relativeFrom="paragraph">
              <wp:posOffset>1646555</wp:posOffset>
            </wp:positionV>
            <wp:extent cx="1409700" cy="1409700"/>
            <wp:effectExtent l="0" t="0" r="0" b="0"/>
            <wp:wrapNone/>
            <wp:docPr id="684828024" name="Picture 1" descr="A logo for a residential cleaning academ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4828024" name="Picture 1" descr="A logo for a residential cleaning academy&#10;&#10;AI-generated content may be incorrect.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00000" w:rsidRPr="00881D31">
        <w:rPr>
          <w:sz w:val="28"/>
          <w:szCs w:val="28"/>
        </w:rPr>
        <w:t>“Let’s start with one regular visit at my standard rate, and see if I’m the right fit for your home.” Include one small add-on in the first visit to make your value visible.</w:t>
      </w:r>
    </w:p>
    <w:p w14:paraId="0FD7B32A" w14:textId="77777777" w:rsidR="00881D31" w:rsidRDefault="00881D31">
      <w:pPr>
        <w:pStyle w:val="Heading2"/>
        <w:rPr>
          <w:sz w:val="40"/>
          <w:szCs w:val="40"/>
        </w:rPr>
      </w:pPr>
    </w:p>
    <w:p w14:paraId="01BE3285" w14:textId="77777777" w:rsidR="00881D31" w:rsidRDefault="00881D31">
      <w:pPr>
        <w:pStyle w:val="Heading2"/>
        <w:rPr>
          <w:sz w:val="40"/>
          <w:szCs w:val="40"/>
        </w:rPr>
      </w:pPr>
    </w:p>
    <w:p w14:paraId="1313C35E" w14:textId="77777777" w:rsidR="00881D31" w:rsidRDefault="00881D31">
      <w:pPr>
        <w:pStyle w:val="Heading2"/>
        <w:rPr>
          <w:sz w:val="40"/>
          <w:szCs w:val="40"/>
        </w:rPr>
      </w:pPr>
    </w:p>
    <w:p w14:paraId="63A8F485" w14:textId="36CDDFE9" w:rsidR="00A55897" w:rsidRPr="00881D31" w:rsidRDefault="00000000">
      <w:pPr>
        <w:pStyle w:val="Heading2"/>
        <w:rPr>
          <w:sz w:val="40"/>
          <w:szCs w:val="40"/>
        </w:rPr>
      </w:pPr>
      <w:r w:rsidRPr="00881D31">
        <w:rPr>
          <w:sz w:val="40"/>
          <w:szCs w:val="40"/>
        </w:rPr>
        <w:t>Bonus: Visual Comparison Chart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890"/>
        <w:gridCol w:w="2880"/>
        <w:gridCol w:w="2880"/>
      </w:tblGrid>
      <w:tr w:rsidR="00A55897" w:rsidRPr="00881D31" w14:paraId="709B63CA" w14:textId="77777777" w:rsidTr="007D28E6"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B9821C" w14:textId="77777777" w:rsidR="00A55897" w:rsidRPr="00881D31" w:rsidRDefault="00000000">
            <w:pPr>
              <w:rPr>
                <w:b/>
                <w:bCs/>
                <w:sz w:val="36"/>
                <w:szCs w:val="36"/>
              </w:rPr>
            </w:pPr>
            <w:r w:rsidRPr="00881D31">
              <w:rPr>
                <w:b/>
                <w:bCs/>
                <w:sz w:val="36"/>
                <w:szCs w:val="36"/>
              </w:rPr>
              <w:t>Feature/Service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C1464F" w14:textId="77777777" w:rsidR="00A55897" w:rsidRPr="00881D31" w:rsidRDefault="00000000">
            <w:pPr>
              <w:rPr>
                <w:b/>
                <w:bCs/>
                <w:sz w:val="36"/>
                <w:szCs w:val="36"/>
              </w:rPr>
            </w:pPr>
            <w:r w:rsidRPr="00881D31">
              <w:rPr>
                <w:b/>
                <w:bCs/>
                <w:sz w:val="36"/>
                <w:szCs w:val="36"/>
              </w:rPr>
              <w:t>Me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B3323F" w14:textId="77777777" w:rsidR="00A55897" w:rsidRPr="00881D31" w:rsidRDefault="00000000">
            <w:pPr>
              <w:rPr>
                <w:b/>
                <w:bCs/>
                <w:sz w:val="36"/>
                <w:szCs w:val="36"/>
              </w:rPr>
            </w:pPr>
            <w:r w:rsidRPr="00881D31">
              <w:rPr>
                <w:b/>
                <w:bCs/>
                <w:sz w:val="36"/>
                <w:szCs w:val="36"/>
              </w:rPr>
              <w:t>Budget Cleaner</w:t>
            </w:r>
          </w:p>
        </w:tc>
      </w:tr>
      <w:tr w:rsidR="00A55897" w:rsidRPr="00881D31" w14:paraId="25774F29" w14:textId="77777777" w:rsidTr="007D28E6"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503279" w14:textId="77777777" w:rsidR="00A55897" w:rsidRPr="00881D31" w:rsidRDefault="00000000">
            <w:pPr>
              <w:rPr>
                <w:b/>
                <w:bCs/>
                <w:sz w:val="28"/>
                <w:szCs w:val="28"/>
              </w:rPr>
            </w:pPr>
            <w:r w:rsidRPr="00881D31">
              <w:rPr>
                <w:b/>
                <w:bCs/>
                <w:sz w:val="28"/>
                <w:szCs w:val="28"/>
              </w:rPr>
              <w:t>Same pro every time?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AD099F" w14:textId="77777777" w:rsidR="00A55897" w:rsidRPr="00881D31" w:rsidRDefault="00000000">
            <w:pPr>
              <w:rPr>
                <w:sz w:val="28"/>
                <w:szCs w:val="28"/>
              </w:rPr>
            </w:pPr>
            <w:r w:rsidRPr="00881D31">
              <w:rPr>
                <w:sz w:val="28"/>
                <w:szCs w:val="28"/>
              </w:rPr>
              <w:t>✅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70569" w14:textId="77777777" w:rsidR="00A55897" w:rsidRPr="00881D31" w:rsidRDefault="00000000">
            <w:pPr>
              <w:rPr>
                <w:sz w:val="28"/>
                <w:szCs w:val="28"/>
              </w:rPr>
            </w:pPr>
            <w:r w:rsidRPr="00881D31">
              <w:rPr>
                <w:sz w:val="28"/>
                <w:szCs w:val="28"/>
              </w:rPr>
              <w:t>❌</w:t>
            </w:r>
          </w:p>
        </w:tc>
      </w:tr>
      <w:tr w:rsidR="00A55897" w:rsidRPr="00881D31" w14:paraId="37C589F8" w14:textId="77777777" w:rsidTr="007D28E6"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248C58" w14:textId="77777777" w:rsidR="00A55897" w:rsidRPr="00881D31" w:rsidRDefault="00000000">
            <w:pPr>
              <w:rPr>
                <w:b/>
                <w:bCs/>
                <w:sz w:val="28"/>
                <w:szCs w:val="28"/>
              </w:rPr>
            </w:pPr>
            <w:r w:rsidRPr="00881D31">
              <w:rPr>
                <w:b/>
                <w:bCs/>
                <w:sz w:val="28"/>
                <w:szCs w:val="28"/>
              </w:rPr>
              <w:t>Appointment reminders?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28F9E4" w14:textId="77777777" w:rsidR="00A55897" w:rsidRPr="00881D31" w:rsidRDefault="00000000">
            <w:pPr>
              <w:rPr>
                <w:sz w:val="28"/>
                <w:szCs w:val="28"/>
              </w:rPr>
            </w:pPr>
            <w:r w:rsidRPr="00881D31">
              <w:rPr>
                <w:sz w:val="28"/>
                <w:szCs w:val="28"/>
              </w:rPr>
              <w:t>✅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076549" w14:textId="77777777" w:rsidR="00A55897" w:rsidRPr="00881D31" w:rsidRDefault="00000000">
            <w:pPr>
              <w:rPr>
                <w:sz w:val="28"/>
                <w:szCs w:val="28"/>
              </w:rPr>
            </w:pPr>
            <w:r w:rsidRPr="00881D31">
              <w:rPr>
                <w:sz w:val="28"/>
                <w:szCs w:val="28"/>
              </w:rPr>
              <w:t>❌</w:t>
            </w:r>
          </w:p>
        </w:tc>
      </w:tr>
      <w:tr w:rsidR="00A55897" w:rsidRPr="00881D31" w14:paraId="69CCB62A" w14:textId="77777777" w:rsidTr="007D28E6"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4AD107" w14:textId="77777777" w:rsidR="00A55897" w:rsidRPr="00881D31" w:rsidRDefault="00000000">
            <w:pPr>
              <w:rPr>
                <w:b/>
                <w:bCs/>
                <w:sz w:val="28"/>
                <w:szCs w:val="28"/>
              </w:rPr>
            </w:pPr>
            <w:r w:rsidRPr="00881D31">
              <w:rPr>
                <w:b/>
                <w:bCs/>
                <w:sz w:val="28"/>
                <w:szCs w:val="28"/>
              </w:rPr>
              <w:t>Eco or pet-safe supplies?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41BC87" w14:textId="77777777" w:rsidR="00A55897" w:rsidRPr="00881D31" w:rsidRDefault="00000000">
            <w:pPr>
              <w:rPr>
                <w:sz w:val="28"/>
                <w:szCs w:val="28"/>
              </w:rPr>
            </w:pPr>
            <w:r w:rsidRPr="00881D31">
              <w:rPr>
                <w:sz w:val="28"/>
                <w:szCs w:val="28"/>
              </w:rPr>
              <w:t>✅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EA6FB9" w14:textId="77777777" w:rsidR="00A55897" w:rsidRPr="00881D31" w:rsidRDefault="00000000">
            <w:pPr>
              <w:rPr>
                <w:sz w:val="28"/>
                <w:szCs w:val="28"/>
              </w:rPr>
            </w:pPr>
            <w:r w:rsidRPr="00881D31">
              <w:rPr>
                <w:sz w:val="28"/>
                <w:szCs w:val="28"/>
              </w:rPr>
              <w:t>❌</w:t>
            </w:r>
          </w:p>
        </w:tc>
      </w:tr>
      <w:tr w:rsidR="00A55897" w:rsidRPr="00881D31" w14:paraId="4D371D73" w14:textId="77777777" w:rsidTr="007D28E6"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755EAB" w14:textId="77777777" w:rsidR="00A55897" w:rsidRPr="00881D31" w:rsidRDefault="00000000">
            <w:pPr>
              <w:rPr>
                <w:b/>
                <w:bCs/>
                <w:sz w:val="28"/>
                <w:szCs w:val="28"/>
              </w:rPr>
            </w:pPr>
            <w:r w:rsidRPr="00881D31">
              <w:rPr>
                <w:b/>
                <w:bCs/>
                <w:sz w:val="28"/>
                <w:szCs w:val="28"/>
              </w:rPr>
              <w:t>Custom add-on options?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BDB829" w14:textId="77777777" w:rsidR="00A55897" w:rsidRPr="00881D31" w:rsidRDefault="00000000">
            <w:pPr>
              <w:rPr>
                <w:sz w:val="28"/>
                <w:szCs w:val="28"/>
              </w:rPr>
            </w:pPr>
            <w:r w:rsidRPr="00881D31">
              <w:rPr>
                <w:sz w:val="28"/>
                <w:szCs w:val="28"/>
              </w:rPr>
              <w:t>✅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4EE86A" w14:textId="77777777" w:rsidR="00A55897" w:rsidRPr="00881D31" w:rsidRDefault="00000000">
            <w:pPr>
              <w:rPr>
                <w:sz w:val="28"/>
                <w:szCs w:val="28"/>
              </w:rPr>
            </w:pPr>
            <w:r w:rsidRPr="00881D31">
              <w:rPr>
                <w:sz w:val="28"/>
                <w:szCs w:val="28"/>
              </w:rPr>
              <w:t>❌</w:t>
            </w:r>
          </w:p>
        </w:tc>
      </w:tr>
      <w:tr w:rsidR="00A55897" w:rsidRPr="00881D31" w14:paraId="0FB11F61" w14:textId="77777777" w:rsidTr="007D28E6"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7190D4" w14:textId="77777777" w:rsidR="00A55897" w:rsidRPr="00881D31" w:rsidRDefault="00000000">
            <w:pPr>
              <w:rPr>
                <w:b/>
                <w:bCs/>
                <w:sz w:val="28"/>
                <w:szCs w:val="28"/>
              </w:rPr>
            </w:pPr>
            <w:r w:rsidRPr="00881D31">
              <w:rPr>
                <w:b/>
                <w:bCs/>
                <w:sz w:val="28"/>
                <w:szCs w:val="28"/>
              </w:rPr>
              <w:t>Online booking/tracking?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CDFCDD" w14:textId="77777777" w:rsidR="00A55897" w:rsidRPr="00881D31" w:rsidRDefault="00000000">
            <w:pPr>
              <w:rPr>
                <w:sz w:val="28"/>
                <w:szCs w:val="28"/>
              </w:rPr>
            </w:pPr>
            <w:r w:rsidRPr="00881D31">
              <w:rPr>
                <w:sz w:val="28"/>
                <w:szCs w:val="28"/>
              </w:rPr>
              <w:t>✅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AA10C" w14:textId="77777777" w:rsidR="00A55897" w:rsidRPr="00881D31" w:rsidRDefault="00000000">
            <w:pPr>
              <w:rPr>
                <w:sz w:val="28"/>
                <w:szCs w:val="28"/>
              </w:rPr>
            </w:pPr>
            <w:r w:rsidRPr="00881D31">
              <w:rPr>
                <w:sz w:val="28"/>
                <w:szCs w:val="28"/>
              </w:rPr>
              <w:t>❌</w:t>
            </w:r>
          </w:p>
        </w:tc>
      </w:tr>
    </w:tbl>
    <w:p w14:paraId="190D93CC" w14:textId="77777777" w:rsidR="00A55897" w:rsidRDefault="00000000" w:rsidP="00804ED2">
      <w:pPr>
        <w:pStyle w:val="Heading2"/>
        <w:jc w:val="center"/>
        <w:rPr>
          <w:sz w:val="32"/>
          <w:szCs w:val="32"/>
        </w:rPr>
      </w:pPr>
      <w:r w:rsidRPr="00881D31">
        <w:rPr>
          <w:sz w:val="32"/>
          <w:szCs w:val="32"/>
        </w:rPr>
        <w:t>Final Tip</w:t>
      </w:r>
    </w:p>
    <w:p w14:paraId="206EDF90" w14:textId="77777777" w:rsidR="00804ED2" w:rsidRPr="00804ED2" w:rsidRDefault="00804ED2" w:rsidP="00804ED2"/>
    <w:p w14:paraId="38EBBE7E" w14:textId="77777777" w:rsidR="00A55897" w:rsidRPr="00881D31" w:rsidRDefault="00000000">
      <w:pPr>
        <w:rPr>
          <w:sz w:val="28"/>
          <w:szCs w:val="28"/>
        </w:rPr>
      </w:pPr>
      <w:r w:rsidRPr="00881D31">
        <w:rPr>
          <w:sz w:val="28"/>
          <w:szCs w:val="28"/>
        </w:rPr>
        <w:t>This isn’t about being the cheapest—it’s about being the most valuable. The right clients choose you for what you bring to the table, not for shaving a few dollars off your price.</w:t>
      </w:r>
    </w:p>
    <w:p w14:paraId="44316701" w14:textId="77777777" w:rsidR="00804ED2" w:rsidRDefault="00804ED2">
      <w:pPr>
        <w:rPr>
          <w:sz w:val="28"/>
          <w:szCs w:val="28"/>
        </w:rPr>
      </w:pPr>
    </w:p>
    <w:p w14:paraId="3C06C004" w14:textId="2014663C" w:rsidR="00804ED2" w:rsidRDefault="00804ED2">
      <w:pPr>
        <w:rPr>
          <w:sz w:val="28"/>
          <w:szCs w:val="28"/>
        </w:rPr>
      </w:pPr>
    </w:p>
    <w:p w14:paraId="4BB7AECE" w14:textId="49A2CEDC" w:rsidR="00804ED2" w:rsidRDefault="00484585">
      <w:pPr>
        <w:rPr>
          <w:sz w:val="28"/>
          <w:szCs w:val="28"/>
        </w:rPr>
      </w:pPr>
      <w:r>
        <w:rPr>
          <w:b/>
          <w:bCs/>
          <w:noProof/>
          <w:color w:val="1F497D" w:themeColor="text2"/>
          <w:sz w:val="48"/>
          <w:szCs w:val="48"/>
        </w:rPr>
        <w:drawing>
          <wp:anchor distT="0" distB="0" distL="114300" distR="114300" simplePos="0" relativeHeight="251678720" behindDoc="1" locked="0" layoutInCell="1" allowOverlap="1" wp14:anchorId="624B191A" wp14:editId="340AB70D">
            <wp:simplePos x="0" y="0"/>
            <wp:positionH relativeFrom="column">
              <wp:posOffset>2381249</wp:posOffset>
            </wp:positionH>
            <wp:positionV relativeFrom="paragraph">
              <wp:posOffset>450850</wp:posOffset>
            </wp:positionV>
            <wp:extent cx="1209675" cy="1209675"/>
            <wp:effectExtent l="0" t="0" r="9525" b="9525"/>
            <wp:wrapNone/>
            <wp:docPr id="1169812275" name="Picture 1" descr="A logo for a residential cleaning academ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4828024" name="Picture 1" descr="A logo for a residential cleaning academy&#10;&#10;AI-generated content may be incorrect.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DC1CE6" w14:textId="77777777" w:rsidR="00C467C8" w:rsidRDefault="00C467C8">
      <w:pPr>
        <w:rPr>
          <w:sz w:val="28"/>
          <w:szCs w:val="28"/>
        </w:rPr>
      </w:pPr>
    </w:p>
    <w:p w14:paraId="6237AD32" w14:textId="77777777" w:rsidR="00C467C8" w:rsidRDefault="00C467C8">
      <w:pPr>
        <w:rPr>
          <w:sz w:val="28"/>
          <w:szCs w:val="28"/>
        </w:rPr>
      </w:pPr>
    </w:p>
    <w:p w14:paraId="4529BFEB" w14:textId="22C32C2C" w:rsidR="00C467C8" w:rsidRPr="00C467C8" w:rsidRDefault="00C467C8">
      <w:pPr>
        <w:rPr>
          <w:b/>
          <w:bCs/>
          <w:color w:val="17365D" w:themeColor="text2" w:themeShade="BF"/>
          <w:sz w:val="28"/>
          <w:szCs w:val="28"/>
        </w:rPr>
      </w:pPr>
      <w:r>
        <w:rPr>
          <w:b/>
          <w:bCs/>
          <w:color w:val="17365D" w:themeColor="text2" w:themeShade="BF"/>
          <w:sz w:val="28"/>
          <w:szCs w:val="28"/>
        </w:rPr>
        <w:t xml:space="preserve">     </w:t>
      </w:r>
      <w:r w:rsidR="00000000" w:rsidRPr="00C467C8">
        <w:rPr>
          <w:b/>
          <w:bCs/>
          <w:color w:val="17365D" w:themeColor="text2" w:themeShade="BF"/>
          <w:sz w:val="28"/>
          <w:szCs w:val="28"/>
        </w:rPr>
        <w:t>Want more tools to quote with confidence</w:t>
      </w:r>
      <w:r w:rsidRPr="00C467C8">
        <w:rPr>
          <w:b/>
          <w:bCs/>
          <w:color w:val="17365D" w:themeColor="text2" w:themeShade="BF"/>
          <w:sz w:val="28"/>
          <w:szCs w:val="28"/>
        </w:rPr>
        <w:t xml:space="preserve">  for your cleaning company</w:t>
      </w:r>
      <w:r w:rsidR="00000000" w:rsidRPr="00C467C8">
        <w:rPr>
          <w:b/>
          <w:bCs/>
          <w:color w:val="17365D" w:themeColor="text2" w:themeShade="BF"/>
          <w:sz w:val="28"/>
          <w:szCs w:val="28"/>
        </w:rPr>
        <w:t>?</w:t>
      </w:r>
    </w:p>
    <w:p w14:paraId="08CBFD87" w14:textId="4F2DEF84" w:rsidR="00C467C8" w:rsidRDefault="00C467C8">
      <w:pPr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anchor distT="0" distB="0" distL="114300" distR="114300" simplePos="0" relativeHeight="251679744" behindDoc="0" locked="0" layoutInCell="1" allowOverlap="1" wp14:anchorId="5832D214" wp14:editId="6B30ED40">
            <wp:simplePos x="0" y="0"/>
            <wp:positionH relativeFrom="column">
              <wp:posOffset>952500</wp:posOffset>
            </wp:positionH>
            <wp:positionV relativeFrom="page">
              <wp:posOffset>1781175</wp:posOffset>
            </wp:positionV>
            <wp:extent cx="330835" cy="330835"/>
            <wp:effectExtent l="0" t="0" r="0" b="0"/>
            <wp:wrapNone/>
            <wp:docPr id="1981762485" name="Graphic 5" descr="Cursor with solid fi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1762485" name="Graphic 1981762485" descr="Cursor with solid fill"/>
                    <pic:cNvPicPr/>
                  </pic:nvPicPr>
                  <pic:blipFill>
                    <a:blip r:embed="rId8">
                      <a:extLs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8061987">
                      <a:off x="0" y="0"/>
                      <a:ext cx="330835" cy="3308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00000" w:rsidRPr="00881D31">
        <w:rPr>
          <w:sz w:val="28"/>
          <w:szCs w:val="28"/>
        </w:rPr>
        <w:t xml:space="preserve"> Explore the Admin Solution Toolkit for templates, scripts, and tracking systems that make your pricing decisions effortless</w:t>
      </w:r>
      <w:r w:rsidR="00000000" w:rsidRPr="00804ED2">
        <w:rPr>
          <w:b/>
          <w:bCs/>
          <w:sz w:val="28"/>
          <w:szCs w:val="28"/>
        </w:rPr>
        <w:t>.</w:t>
      </w:r>
      <w:r w:rsidR="00804ED2" w:rsidRPr="00804ED2">
        <w:rPr>
          <w:b/>
          <w:bCs/>
          <w:sz w:val="28"/>
          <w:szCs w:val="28"/>
        </w:rPr>
        <w:t xml:space="preserve">  </w:t>
      </w:r>
    </w:p>
    <w:p w14:paraId="21BA3EE8" w14:textId="77777777" w:rsidR="005D1B17" w:rsidRPr="005D1B17" w:rsidRDefault="00C467C8">
      <w:pPr>
        <w:rPr>
          <w:b/>
          <w:bCs/>
          <w:color w:val="00B0F0"/>
          <w:sz w:val="28"/>
          <w:szCs w:val="28"/>
        </w:rPr>
      </w:pPr>
      <w:r>
        <w:rPr>
          <w:b/>
          <w:bCs/>
          <w:sz w:val="28"/>
          <w:szCs w:val="28"/>
        </w:rPr>
        <w:t xml:space="preserve">Click Here </w:t>
      </w:r>
      <w:r>
        <w:rPr>
          <w:b/>
          <w:bCs/>
          <w:sz w:val="28"/>
          <w:szCs w:val="28"/>
        </w:rPr>
        <w:t xml:space="preserve">             </w:t>
      </w:r>
      <w:r w:rsidR="005D1B17" w:rsidRPr="005D1B17">
        <w:rPr>
          <w:b/>
          <w:bCs/>
          <w:color w:val="00B0F0"/>
          <w:sz w:val="28"/>
          <w:szCs w:val="28"/>
        </w:rPr>
        <w:t>https://3e34-hello.systeme.io/admin_checkout</w:t>
      </w:r>
      <w:r w:rsidR="005D1B17" w:rsidRPr="005D1B17">
        <w:rPr>
          <w:b/>
          <w:bCs/>
          <w:color w:val="00B0F0"/>
          <w:sz w:val="28"/>
          <w:szCs w:val="28"/>
        </w:rPr>
        <w:t xml:space="preserve"> </w:t>
      </w:r>
    </w:p>
    <w:p w14:paraId="46F7C941" w14:textId="31D3B457" w:rsidR="00A55897" w:rsidRPr="00484585" w:rsidRDefault="00C467C8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For </w:t>
      </w:r>
      <w:r w:rsidR="00804ED2" w:rsidRPr="00804ED2">
        <w:rPr>
          <w:b/>
          <w:bCs/>
          <w:sz w:val="28"/>
          <w:szCs w:val="28"/>
        </w:rPr>
        <w:t>Limitted time Offer!</w:t>
      </w:r>
      <w:r w:rsidR="00804ED2">
        <w:rPr>
          <w:sz w:val="28"/>
          <w:szCs w:val="28"/>
        </w:rPr>
        <w:t xml:space="preserve"> Use code </w:t>
      </w:r>
      <w:r w:rsidR="00804ED2" w:rsidRPr="005D1B17">
        <w:rPr>
          <w:color w:val="00B0F0"/>
          <w:sz w:val="28"/>
          <w:szCs w:val="28"/>
        </w:rPr>
        <w:t xml:space="preserve">“Admin” </w:t>
      </w:r>
      <w:r w:rsidR="00804ED2">
        <w:rPr>
          <w:sz w:val="28"/>
          <w:szCs w:val="28"/>
        </w:rPr>
        <w:t xml:space="preserve">to get your </w:t>
      </w:r>
      <w:r w:rsidR="00804ED2" w:rsidRPr="00484585">
        <w:rPr>
          <w:b/>
          <w:bCs/>
          <w:sz w:val="28"/>
          <w:szCs w:val="28"/>
        </w:rPr>
        <w:t>20% off</w:t>
      </w:r>
    </w:p>
    <w:p w14:paraId="20B985B7" w14:textId="4EE5A999" w:rsidR="00804ED2" w:rsidRDefault="005D1B17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 wp14:anchorId="5B0A4310" wp14:editId="079D5121">
            <wp:simplePos x="0" y="0"/>
            <wp:positionH relativeFrom="column">
              <wp:posOffset>952500</wp:posOffset>
            </wp:positionH>
            <wp:positionV relativeFrom="paragraph">
              <wp:posOffset>288925</wp:posOffset>
            </wp:positionV>
            <wp:extent cx="4572000" cy="4572000"/>
            <wp:effectExtent l="0" t="0" r="0" b="0"/>
            <wp:wrapNone/>
            <wp:docPr id="1599505977" name="Picture 4" descr="A computer and phone with a person on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9505977" name="Picture 4" descr="A computer and phone with a person on screen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7C0F37" w14:textId="5CCA1071" w:rsidR="00804ED2" w:rsidRPr="00881D31" w:rsidRDefault="005D1B17">
      <w:pPr>
        <w:rPr>
          <w:sz w:val="28"/>
          <w:szCs w:val="28"/>
        </w:rPr>
      </w:pPr>
      <w:r>
        <w:rPr>
          <w:b/>
          <w:bCs/>
          <w:noProof/>
          <w:color w:val="1F497D" w:themeColor="text2"/>
          <w:sz w:val="48"/>
          <w:szCs w:val="48"/>
        </w:rPr>
        <w:drawing>
          <wp:anchor distT="0" distB="0" distL="114300" distR="114300" simplePos="0" relativeHeight="251681792" behindDoc="0" locked="0" layoutInCell="1" allowOverlap="1" wp14:anchorId="263F9E06" wp14:editId="7A289A38">
            <wp:simplePos x="0" y="0"/>
            <wp:positionH relativeFrom="column">
              <wp:posOffset>2924175</wp:posOffset>
            </wp:positionH>
            <wp:positionV relativeFrom="paragraph">
              <wp:posOffset>5579745</wp:posOffset>
            </wp:positionV>
            <wp:extent cx="1209675" cy="1209675"/>
            <wp:effectExtent l="0" t="0" r="9525" b="9525"/>
            <wp:wrapNone/>
            <wp:docPr id="1895508822" name="Picture 1" descr="A logo for a residential cleaning academ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4828024" name="Picture 1" descr="A logo for a residential cleaning academy&#10;&#10;AI-generated content may be incorrect.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804ED2" w:rsidRPr="00881D31" w:rsidSect="007D28E6">
      <w:pgSz w:w="12240" w:h="15840"/>
      <w:pgMar w:top="720" w:right="990" w:bottom="1710" w:left="135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Aptos Black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F272AE5C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1960410976">
    <w:abstractNumId w:val="8"/>
  </w:num>
  <w:num w:numId="2" w16cid:durableId="1903559420">
    <w:abstractNumId w:val="6"/>
  </w:num>
  <w:num w:numId="3" w16cid:durableId="1445689786">
    <w:abstractNumId w:val="5"/>
  </w:num>
  <w:num w:numId="4" w16cid:durableId="1296984739">
    <w:abstractNumId w:val="4"/>
  </w:num>
  <w:num w:numId="5" w16cid:durableId="1442603511">
    <w:abstractNumId w:val="7"/>
  </w:num>
  <w:num w:numId="6" w16cid:durableId="1620718518">
    <w:abstractNumId w:val="3"/>
  </w:num>
  <w:num w:numId="7" w16cid:durableId="2137675189">
    <w:abstractNumId w:val="2"/>
  </w:num>
  <w:num w:numId="8" w16cid:durableId="531454687">
    <w:abstractNumId w:val="1"/>
  </w:num>
  <w:num w:numId="9" w16cid:durableId="1663772957">
    <w:abstractNumId w:val="0"/>
  </w:num>
  <w:num w:numId="10" w16cid:durableId="55432003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34616"/>
    <w:rsid w:val="0006063C"/>
    <w:rsid w:val="0015074B"/>
    <w:rsid w:val="0029639D"/>
    <w:rsid w:val="00326F90"/>
    <w:rsid w:val="00432A58"/>
    <w:rsid w:val="00464727"/>
    <w:rsid w:val="00484585"/>
    <w:rsid w:val="005D1B17"/>
    <w:rsid w:val="007D28E6"/>
    <w:rsid w:val="00804ED2"/>
    <w:rsid w:val="00881D31"/>
    <w:rsid w:val="00A55897"/>
    <w:rsid w:val="00AA1D8D"/>
    <w:rsid w:val="00B47730"/>
    <w:rsid w:val="00BE5D40"/>
    <w:rsid w:val="00C467C8"/>
    <w:rsid w:val="00CB0664"/>
    <w:rsid w:val="00E14C65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DB55AAA"/>
  <w14:defaultImageDpi w14:val="300"/>
  <w15:docId w15:val="{82829E90-B61E-42BD-A557-7E3120DA86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Hyperlink">
    <w:name w:val="Hyperlink"/>
    <w:basedOn w:val="DefaultParagraphFont"/>
    <w:uiPriority w:val="99"/>
    <w:unhideWhenUsed/>
    <w:rsid w:val="00C467C8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C467C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sv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5</Pages>
  <Words>549</Words>
  <Characters>3135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3677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Note</cp:lastModifiedBy>
  <cp:revision>4</cp:revision>
  <dcterms:created xsi:type="dcterms:W3CDTF">2025-08-10T01:09:00Z</dcterms:created>
  <dcterms:modified xsi:type="dcterms:W3CDTF">2025-08-10T01:25:00Z</dcterms:modified>
  <cp:category/>
</cp:coreProperties>
</file>